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B9" w:rsidRPr="00EB7BB3" w:rsidRDefault="00F70AB9" w:rsidP="00F70AB9">
      <w:pPr>
        <w:pStyle w:val="BijlageGenummerdKop"/>
      </w:pPr>
      <w:bookmarkStart w:id="0" w:name="_Ref67426497"/>
      <w:bookmarkStart w:id="1" w:name="_Ref67426502"/>
      <w:bookmarkStart w:id="2" w:name="_Toc123644094"/>
      <w:r w:rsidRPr="00EB7BB3">
        <w:t>Model K verklaring bestuurder omtrent rechtmatigheid inschrijving</w:t>
      </w:r>
      <w:bookmarkEnd w:id="0"/>
      <w:bookmarkEnd w:id="1"/>
      <w:bookmarkEnd w:id="2"/>
    </w:p>
    <w:p w:rsidR="00F70AB9" w:rsidRPr="00A12536" w:rsidRDefault="00F70AB9" w:rsidP="00F70AB9">
      <w:pPr>
        <w:pStyle w:val="Broodtekst"/>
        <w:rPr>
          <w:color w:val="000000"/>
          <w:lang w:val="nl-NL"/>
        </w:rPr>
      </w:pPr>
      <w:r w:rsidRPr="00A12536">
        <w:rPr>
          <w:lang w:val="nl-NL"/>
        </w:rPr>
        <w:t>Ondergetekende verklaart (verklaren) dat de onderhavige inschrijving ten behoeve van de opdracht met zaaknummer</w:t>
      </w:r>
      <w:r>
        <w:rPr>
          <w:lang w:val="nl-NL"/>
        </w:rPr>
        <w:t xml:space="preserve"> </w:t>
      </w:r>
      <w:r w:rsidRPr="003D74E8">
        <w:rPr>
          <w:color w:val="000000"/>
          <w:lang w:val="nl-NL"/>
        </w:rPr>
        <w:t>31159705</w:t>
      </w:r>
      <w:r w:rsidRPr="00A12536">
        <w:rPr>
          <w:color w:val="000000"/>
          <w:lang w:val="nl-NL"/>
        </w:rPr>
        <w:t>,</w:t>
      </w:r>
      <w:r w:rsidRPr="00A12536">
        <w:rPr>
          <w:lang w:val="nl-NL"/>
        </w:rPr>
        <w:t xml:space="preserve"> voor</w:t>
      </w:r>
      <w:r>
        <w:rPr>
          <w:lang w:val="nl-NL"/>
        </w:rPr>
        <w:t xml:space="preserve"> een raamovereenkomst inzake</w:t>
      </w:r>
      <w:r w:rsidRPr="00A12536">
        <w:rPr>
          <w:lang w:val="nl-NL"/>
        </w:rPr>
        <w:t xml:space="preserve"> het</w:t>
      </w:r>
      <w:r w:rsidRPr="00A12536">
        <w:rPr>
          <w:bCs/>
          <w:color w:val="000000"/>
          <w:lang w:val="nl-NL"/>
        </w:rPr>
        <w:t xml:space="preserve"> </w:t>
      </w:r>
      <w:bookmarkStart w:id="3" w:name="bwBijl_I_2"/>
      <w:r w:rsidRPr="0097298F">
        <w:rPr>
          <w:color w:val="000000"/>
        </w:rPr>
        <w:fldChar w:fldCharType="begin"/>
      </w:r>
      <w:r w:rsidRPr="0097298F">
        <w:rPr>
          <w:color w:val="000000"/>
          <w:lang w:val="nl-NL"/>
        </w:rPr>
        <w:instrText xml:space="preserve"> DOCPROPERTY  ZAAK_ONDERWERP  \* MERGEFORMAT </w:instrText>
      </w:r>
      <w:r w:rsidRPr="0097298F">
        <w:rPr>
          <w:color w:val="000000"/>
        </w:rPr>
        <w:fldChar w:fldCharType="separate"/>
      </w:r>
      <w:r>
        <w:rPr>
          <w:color w:val="000000"/>
          <w:lang w:val="nl-NL"/>
        </w:rPr>
        <w:t>Voorbereiden en realiseren van variabel onderhoud aan verhardingen en kunstwerken Oost-Nederland</w:t>
      </w:r>
      <w:r w:rsidRPr="0097298F">
        <w:rPr>
          <w:color w:val="000000"/>
        </w:rPr>
        <w:fldChar w:fldCharType="end"/>
      </w:r>
      <w:bookmarkEnd w:id="3"/>
      <w:r w:rsidRPr="00A12536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:rsidR="00F70AB9" w:rsidRPr="00A12536" w:rsidRDefault="00F70AB9" w:rsidP="00F70AB9">
      <w:pPr>
        <w:pStyle w:val="Broodtekst"/>
        <w:rPr>
          <w:lang w:val="nl-NL"/>
        </w:rPr>
      </w:pPr>
    </w:p>
    <w:p w:rsidR="00F70AB9" w:rsidRPr="00A12536" w:rsidRDefault="00F70AB9" w:rsidP="00F70AB9">
      <w:pPr>
        <w:pStyle w:val="Broodtekst"/>
        <w:rPr>
          <w:lang w:val="nl-NL"/>
        </w:rPr>
      </w:pPr>
      <w:r w:rsidRPr="00A12536">
        <w:rPr>
          <w:lang w:val="nl-NL"/>
        </w:rPr>
        <w:t>Aldus naar waarheid opgemaakt.</w:t>
      </w:r>
    </w:p>
    <w:p w:rsidR="00F70AB9" w:rsidRPr="00A12536" w:rsidRDefault="00F70AB9" w:rsidP="00F70AB9">
      <w:pPr>
        <w:pStyle w:val="Broodtekst"/>
        <w:rPr>
          <w:lang w:val="nl-NL"/>
        </w:rPr>
      </w:pPr>
    </w:p>
    <w:p w:rsidR="00F70AB9" w:rsidRPr="00A12536" w:rsidRDefault="00F70AB9" w:rsidP="00F70AB9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op…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(datum)</w:t>
      </w:r>
    </w:p>
    <w:p w:rsidR="00F70AB9" w:rsidRPr="00A12536" w:rsidRDefault="00F70AB9" w:rsidP="00F70AB9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te…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(plaats)</w:t>
      </w:r>
    </w:p>
    <w:p w:rsidR="00F70AB9" w:rsidRPr="00A12536" w:rsidRDefault="00F70AB9" w:rsidP="00F70AB9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door…</w:t>
      </w:r>
      <w:r w:rsidRPr="00A12536">
        <w:rPr>
          <w:lang w:val="nl-NL"/>
        </w:rPr>
        <w:tab/>
      </w:r>
      <w:r w:rsidRPr="00A12536">
        <w:rPr>
          <w:lang w:val="nl-NL"/>
        </w:rPr>
        <w:tab/>
        <w:t>(naam en voorletter(s))</w:t>
      </w:r>
    </w:p>
    <w:p w:rsidR="00F70AB9" w:rsidRPr="00A12536" w:rsidRDefault="00F70AB9" w:rsidP="00F70AB9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als bestuurder van…</w:t>
      </w:r>
      <w:r w:rsidRPr="00A12536">
        <w:rPr>
          <w:lang w:val="nl-NL"/>
        </w:rPr>
        <w:tab/>
        <w:t>(naam en vestigingsplaats bedrijf)</w:t>
      </w:r>
    </w:p>
    <w:p w:rsidR="00F70AB9" w:rsidRPr="00A12536" w:rsidRDefault="00F70AB9" w:rsidP="00F70AB9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die…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(naam en vestigingsplaats bedrijf)</w:t>
      </w:r>
    </w:p>
    <w:p w:rsidR="00F70AB9" w:rsidRPr="00A12536" w:rsidRDefault="00F70AB9" w:rsidP="00F70AB9">
      <w:pPr>
        <w:autoSpaceDE w:val="0"/>
        <w:autoSpaceDN w:val="0"/>
        <w:adjustRightInd w:val="0"/>
        <w:rPr>
          <w:rFonts w:cs="Arial"/>
          <w:lang w:val="nl-NL"/>
        </w:rPr>
      </w:pPr>
    </w:p>
    <w:p w:rsidR="00F70AB9" w:rsidRPr="00A12536" w:rsidRDefault="00F70AB9" w:rsidP="00F70AB9">
      <w:pPr>
        <w:autoSpaceDE w:val="0"/>
        <w:autoSpaceDN w:val="0"/>
        <w:adjustRightInd w:val="0"/>
        <w:rPr>
          <w:rFonts w:cs="Arial"/>
          <w:lang w:val="nl-NL"/>
        </w:rPr>
      </w:pPr>
      <w:r w:rsidRPr="00A12536">
        <w:rPr>
          <w:rFonts w:cs="Arial"/>
          <w:lang w:val="nl-NL"/>
        </w:rPr>
        <w:t>ter zake van deze Inschrijving rechtsgeldig vertegenwoordigt.</w:t>
      </w:r>
    </w:p>
    <w:p w:rsidR="00F70AB9" w:rsidRPr="00A12536" w:rsidRDefault="00F70AB9" w:rsidP="00F70AB9">
      <w:pPr>
        <w:autoSpaceDE w:val="0"/>
        <w:autoSpaceDN w:val="0"/>
        <w:adjustRightInd w:val="0"/>
        <w:rPr>
          <w:rFonts w:cs="Arial"/>
          <w:lang w:val="nl-NL"/>
        </w:rPr>
      </w:pPr>
    </w:p>
    <w:p w:rsidR="00F70AB9" w:rsidRPr="00A12536" w:rsidRDefault="00F70AB9" w:rsidP="00F70AB9">
      <w:pPr>
        <w:pStyle w:val="Broodtekst"/>
        <w:rPr>
          <w:b/>
          <w:lang w:val="nl-NL"/>
        </w:rPr>
      </w:pPr>
      <w:r w:rsidRPr="00A12536">
        <w:rPr>
          <w:b/>
          <w:lang w:val="nl-NL"/>
        </w:rPr>
        <w:t>Ondertekening</w:t>
      </w:r>
    </w:p>
    <w:p w:rsidR="00F70AB9" w:rsidRPr="00A12536" w:rsidRDefault="00F70AB9" w:rsidP="00F70AB9">
      <w:pPr>
        <w:pStyle w:val="Broodtekst"/>
        <w:rPr>
          <w:lang w:val="nl-NL"/>
        </w:rPr>
      </w:pPr>
    </w:p>
    <w:p w:rsidR="00F70AB9" w:rsidRPr="00A12536" w:rsidRDefault="00F70AB9" w:rsidP="00F70AB9">
      <w:pPr>
        <w:pStyle w:val="Broodtekst"/>
        <w:rPr>
          <w:rFonts w:cs="V&amp;W Syntax (Adobe)"/>
          <w:b/>
          <w:lang w:val="nl-NL"/>
        </w:rPr>
      </w:pPr>
      <w:r w:rsidRPr="00A12536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A12536">
        <w:rPr>
          <w:u w:val="single"/>
          <w:lang w:val="nl-NL"/>
        </w:rPr>
        <w:t>alle</w:t>
      </w:r>
      <w:r w:rsidRPr="00A12536">
        <w:rPr>
          <w:lang w:val="nl-NL"/>
        </w:rPr>
        <w:t xml:space="preserve"> inschrijvers, digitaal te worden ondertekend conform</w:t>
      </w:r>
      <w:r w:rsidRPr="00A12536">
        <w:rPr>
          <w:color w:val="4F81BD" w:themeColor="text1"/>
          <w:lang w:val="nl-NL"/>
        </w:rPr>
        <w:t xml:space="preserve"> </w:t>
      </w:r>
      <w:r w:rsidRPr="00A12536">
        <w:rPr>
          <w:lang w:val="nl-NL"/>
        </w:rPr>
        <w:t xml:space="preserve">paragraaf </w:t>
      </w:r>
      <w:r>
        <w:rPr>
          <w:color w:val="000000"/>
          <w:lang w:val="nl-NL"/>
        </w:rPr>
        <w:fldChar w:fldCharType="begin"/>
      </w:r>
      <w:r>
        <w:rPr>
          <w:lang w:val="nl-NL"/>
        </w:rPr>
        <w:instrText xml:space="preserve"> REF _Ref55986455 \r \h </w:instrText>
      </w:r>
      <w:r>
        <w:rPr>
          <w:color w:val="000000"/>
          <w:lang w:val="nl-NL"/>
        </w:rPr>
      </w:r>
      <w:r>
        <w:rPr>
          <w:color w:val="000000"/>
          <w:lang w:val="nl-NL"/>
        </w:rPr>
        <w:fldChar w:fldCharType="separate"/>
      </w:r>
      <w:r>
        <w:rPr>
          <w:lang w:val="nl-NL"/>
        </w:rPr>
        <w:t>6.4.1</w:t>
      </w:r>
      <w:r>
        <w:rPr>
          <w:color w:val="000000"/>
          <w:lang w:val="nl-NL"/>
        </w:rPr>
        <w:fldChar w:fldCharType="end"/>
      </w:r>
      <w:r w:rsidRPr="00A12536">
        <w:rPr>
          <w:color w:val="4F81BD" w:themeColor="text1"/>
          <w:lang w:val="nl-NL"/>
        </w:rPr>
        <w:t>.</w:t>
      </w:r>
    </w:p>
    <w:p w:rsidR="00241548" w:rsidRPr="00F70AB9" w:rsidRDefault="00241548" w:rsidP="00241548">
      <w:pPr>
        <w:rPr>
          <w:lang w:val="nl-NL"/>
        </w:rPr>
      </w:pPr>
    </w:p>
    <w:sectPr w:rsidR="00241548" w:rsidRPr="00F70AB9" w:rsidSect="007365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AB9" w:rsidRDefault="00F70AB9" w:rsidP="0088501B">
      <w:r>
        <w:separator/>
      </w:r>
    </w:p>
  </w:endnote>
  <w:endnote w:type="continuationSeparator" w:id="0">
    <w:p w:rsidR="00F70AB9" w:rsidRDefault="00F70AB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F61" w:rsidRDefault="00BF7F6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F61" w:rsidRDefault="00BF7F6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F61" w:rsidRDefault="00BF7F6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AB9" w:rsidRDefault="00F70AB9" w:rsidP="0088501B">
      <w:r>
        <w:separator/>
      </w:r>
    </w:p>
  </w:footnote>
  <w:footnote w:type="continuationSeparator" w:id="0">
    <w:p w:rsidR="00F70AB9" w:rsidRDefault="00F70AB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F61" w:rsidRDefault="00BF7F6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F61" w:rsidRPr="00B83447" w:rsidRDefault="00BF7F61" w:rsidP="00BF7F61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BF7F61" w:rsidRPr="00AC3DEB" w:rsidRDefault="00BF7F61" w:rsidP="00BF7F61">
    <w:pPr>
      <w:tabs>
        <w:tab w:val="left" w:pos="540"/>
        <w:tab w:val="right" w:pos="8640"/>
      </w:tabs>
      <w:rPr>
        <w:rFonts w:cs="V&amp;W Syntax (Adobe)"/>
        <w:highlight w:val="yellow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>:</w:t>
    </w:r>
    <w:r>
      <w:rPr>
        <w:rFonts w:cs="V&amp;W Syntax (Adobe)"/>
      </w:rPr>
      <w:t xml:space="preserve"> </w:t>
    </w:r>
    <w:r w:rsidRPr="00DB0DCA">
      <w:rPr>
        <w:rFonts w:cs="V&amp;W Syntax (Adobe)"/>
      </w:rPr>
      <w:t>31159705</w:t>
    </w:r>
  </w:p>
  <w:p w:rsidR="00BF7F61" w:rsidRDefault="00BF7F61" w:rsidP="00BF7F61">
    <w:pPr>
      <w:pStyle w:val="Koptekst"/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F61" w:rsidRDefault="00BF7F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95F0B36A"/>
    <w:lvl w:ilvl="0">
      <w:start w:val="7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B9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F7F61"/>
    <w:rsid w:val="00C36FAA"/>
    <w:rsid w:val="00CA55CC"/>
    <w:rsid w:val="00DA3555"/>
    <w:rsid w:val="00ED7AB9"/>
    <w:rsid w:val="00EE5BBE"/>
    <w:rsid w:val="00F65492"/>
    <w:rsid w:val="00F70AB9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375DD-A802-4EE4-98A3-C2055897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70AB9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F70AB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70AB9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70AB9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70AB9"/>
    <w:pPr>
      <w:pageBreakBefore/>
      <w:numPr>
        <w:numId w:val="30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7A41D-4275-4841-839E-E7EA11FA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Belgers, Roel (PPO)</dc:creator>
  <cp:keywords/>
  <dc:description/>
  <cp:lastModifiedBy>Rutjes, Bob (PPO)</cp:lastModifiedBy>
  <cp:revision>2</cp:revision>
  <dcterms:created xsi:type="dcterms:W3CDTF">2023-01-09T08:26:00Z</dcterms:created>
  <dcterms:modified xsi:type="dcterms:W3CDTF">2023-01-12T11:42:00Z</dcterms:modified>
</cp:coreProperties>
</file>